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links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820839" name="d5f42a80-109b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331330" name="d5f42a80-109b-11f1-ae26-01fa636aea6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rechts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2650899" name="032d297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174359" name="032d2970-109c-11f1-ae26-01fa636aea6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3670586" name="10ad200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715151" name="10ad2000-109c-11f1-ae26-01fa636aea6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rechts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1159558" name="2451338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441447" name="24513380-109c-11f1-ae26-01fa636aea6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rechts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2236980" name="33d0075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356888" name="33d00750-109c-11f1-ae26-01fa636aea6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links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753346" name="3c4a223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558854" name="3c4a2230-109c-11f1-ae26-01fa636aea6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links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6703127" name="4be7c8a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250882" name="4be7c8a0-109c-11f1-ae26-01fa636aea6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rechts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6250479" name="56ce9dc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307816" name="56ce9dc0-109c-11f1-ae26-01fa636aea6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3701252" name="77c3a89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48553" name="77c3a890-109c-11f1-ae26-01fa636aea6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1137550" name="8793f7c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120974" name="8793f7c0-109c-11f1-ae26-01fa636aea6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56, links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2957243" name="beaff06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400212" name="beaff060-109c-11f1-ae26-01fa636aea6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56, rechts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2475534" name="cedfc4b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284396" name="cedfc4b0-109c-11f1-ae26-01fa636aea6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56,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5409791" name="e1b600e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753652" name="e1b600e0-109c-11f1-ae26-01fa636aea6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56, rechts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0582910" name="f1b3056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351036" name="f1b30560-109c-11f1-ae26-01fa636aea6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56, links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6046101" name="fff7f9a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3291769" name="fff7f9a0-109c-11f1-ae26-01fa636aea6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56, rechts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4339038" name="0e5de36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802911" name="0e5de360-109d-11f1-ae26-01fa636aea6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56, links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655018" name="1e55429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995569" name="1e554290-109d-11f1-ae26-01fa636aea6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754126" name="2b58b62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276459" name="2b58b620-109d-11f1-ae26-01fa636aea6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56, Treppe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4423252" name="4f653a2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2017342" name="4f653a20-109d-11f1-ae26-01fa636aea6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56, 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Staubprobe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65706728" name="588afe5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254165" name="588afe50-109d-11f1-ae26-01fa636aea6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Badenerstrasse 56 Dietikon </w:t>
          </w:r>
        </w:p>
        <w:p>
          <w:pPr>
            <w:spacing w:before="0" w:after="0"/>
          </w:pPr>
          <w:r>
            <w:t>746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